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FIRE-STOPPING OF M&amp;E PENETRATIONS</w:t>
      </w:r>
    </w:p>
    <w:p>
      <w:pPr>
        <w:spacing w:after="480"/>
      </w:pPr>
      <w:r>
        <w:rPr>
          <w:rFonts w:ascii="Aptos" w:hAnsi="Aptos"/>
          <w:b w:val="0"/>
          <w:color w:val="5E6B78"/>
          <w:sz w:val="26"/>
        </w:rPr>
        <w:t>Fire Stopping Penembusan M&amp;E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fire-stopping of m&amp;e penetrations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fire-stopping of m&amp;e penetrations.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Fire-rated sealant</w:t>
      </w:r>
    </w:p>
    <w:p>
      <w:pPr>
        <w:pStyle w:val="ListBullet"/>
        <w:spacing w:after="50"/>
        <w:ind w:left="369" w:hanging="170"/>
      </w:pPr>
      <w:r>
        <w:rPr>
          <w:rFonts w:ascii="Aptos" w:hAnsi="Aptos"/>
          <w:b w:val="0"/>
          <w:color w:val="263442"/>
          <w:sz w:val="19"/>
        </w:rPr>
        <w:t>Mortar or board systems</w:t>
      </w:r>
    </w:p>
    <w:p>
      <w:pPr>
        <w:pStyle w:val="ListBullet"/>
        <w:spacing w:after="50"/>
        <w:ind w:left="369" w:hanging="170"/>
      </w:pPr>
      <w:r>
        <w:rPr>
          <w:rFonts w:ascii="Aptos" w:hAnsi="Aptos"/>
          <w:b w:val="0"/>
          <w:color w:val="263442"/>
          <w:sz w:val="19"/>
        </w:rPr>
        <w:t>Collars and wraps</w:t>
      </w:r>
    </w:p>
    <w:p>
      <w:pPr>
        <w:pStyle w:val="ListBullet"/>
        <w:spacing w:after="50"/>
        <w:ind w:left="369" w:hanging="170"/>
      </w:pPr>
      <w:r>
        <w:rPr>
          <w:rFonts w:ascii="Aptos" w:hAnsi="Aptos"/>
          <w:b w:val="0"/>
          <w:color w:val="263442"/>
          <w:sz w:val="19"/>
        </w:rPr>
        <w:t>Backing materials</w:t>
      </w:r>
    </w:p>
    <w:p>
      <w:pPr>
        <w:pStyle w:val="ListBullet"/>
        <w:spacing w:after="50"/>
        <w:ind w:left="369" w:hanging="170"/>
      </w:pPr>
      <w:r>
        <w:rPr>
          <w:rFonts w:ascii="Aptos" w:hAnsi="Aptos"/>
          <w:b w:val="0"/>
          <w:color w:val="263442"/>
          <w:sz w:val="19"/>
        </w:rPr>
        <w:t>Identification 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Sealant tools</w:t>
      </w:r>
    </w:p>
    <w:p>
      <w:pPr>
        <w:pStyle w:val="ListBullet"/>
        <w:spacing w:after="50"/>
        <w:ind w:left="369" w:hanging="170"/>
      </w:pPr>
      <w:r>
        <w:rPr>
          <w:rFonts w:ascii="Aptos" w:hAnsi="Aptos"/>
          <w:b w:val="0"/>
          <w:color w:val="263442"/>
          <w:sz w:val="19"/>
        </w:rPr>
        <w:t>Depth gauge</w:t>
      </w:r>
    </w:p>
    <w:p>
      <w:pPr>
        <w:pStyle w:val="ListBullet"/>
        <w:spacing w:after="50"/>
        <w:ind w:left="369" w:hanging="170"/>
      </w:pPr>
      <w:r>
        <w:rPr>
          <w:rFonts w:ascii="Aptos" w:hAnsi="Aptos"/>
          <w:b w:val="0"/>
          <w:color w:val="263442"/>
          <w:sz w:val="19"/>
        </w:rPr>
        <w:t>Inspection mirror</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Cleaning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fire-stopping of m&amp;e penetrations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Fire-rated sealant, Mortar or board systems, Collars and wraps, Backing materials, Identification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penetration register. </w:t>
      </w:r>
      <w:r>
        <w:rPr>
          <w:rFonts w:ascii="Aptos" w:hAnsi="Aptos"/>
          <w:b w:val="0"/>
          <w:color w:val="263442"/>
          <w:sz w:val="19"/>
        </w:rPr>
        <w:t>Approve the penetration register, tested systems and installer competency.</w:t>
      </w:r>
    </w:p>
    <w:p>
      <w:pPr>
        <w:keepLines/>
        <w:spacing w:after="100" w:line="269" w:lineRule="auto"/>
        <w:ind w:left="369" w:hanging="369"/>
      </w:pPr>
      <w:r>
        <w:rPr>
          <w:rFonts w:ascii="Aptos" w:hAnsi="Aptos"/>
          <w:b/>
          <w:color w:val="071E33"/>
          <w:sz w:val="19"/>
        </w:rPr>
        <w:t xml:space="preserve">2. Inspect opening size. </w:t>
      </w:r>
      <w:r>
        <w:rPr>
          <w:rFonts w:ascii="Aptos" w:hAnsi="Aptos"/>
          <w:b w:val="0"/>
          <w:color w:val="263442"/>
          <w:sz w:val="19"/>
        </w:rPr>
        <w:t>Inspect opening size, substrate, service type, annular space and accessibility.</w:t>
      </w:r>
    </w:p>
    <w:p>
      <w:pPr>
        <w:keepLines/>
        <w:spacing w:after="100" w:line="269" w:lineRule="auto"/>
        <w:ind w:left="369" w:hanging="369"/>
      </w:pPr>
      <w:r>
        <w:rPr>
          <w:rFonts w:ascii="Aptos" w:hAnsi="Aptos"/>
          <w:b/>
          <w:color w:val="071E33"/>
          <w:sz w:val="19"/>
        </w:rPr>
        <w:t xml:space="preserve">3. Clean and prepare openings. </w:t>
      </w:r>
      <w:r>
        <w:rPr>
          <w:rFonts w:ascii="Aptos" w:hAnsi="Aptos"/>
          <w:b w:val="0"/>
          <w:color w:val="263442"/>
          <w:sz w:val="19"/>
        </w:rPr>
        <w:t>Clean and prepare openings, then install backing, collars, wraps or boards as detailed.</w:t>
      </w:r>
    </w:p>
    <w:p>
      <w:pPr>
        <w:keepLines/>
        <w:spacing w:after="100" w:line="269" w:lineRule="auto"/>
        <w:ind w:left="369" w:hanging="369"/>
      </w:pPr>
      <w:r>
        <w:rPr>
          <w:rFonts w:ascii="Aptos" w:hAnsi="Aptos"/>
          <w:b/>
          <w:color w:val="071E33"/>
          <w:sz w:val="19"/>
        </w:rPr>
        <w:t xml:space="preserve">4. Apply the fire-stop material to the tested depth. </w:t>
      </w:r>
      <w:r>
        <w:rPr>
          <w:rFonts w:ascii="Aptos" w:hAnsi="Aptos"/>
          <w:b w:val="0"/>
          <w:color w:val="263442"/>
          <w:sz w:val="19"/>
        </w:rPr>
        <w:t>Apply the fire-stop material to the tested depth, density and configuration.</w:t>
      </w:r>
    </w:p>
    <w:p>
      <w:pPr>
        <w:keepLines/>
        <w:spacing w:after="100" w:line="269" w:lineRule="auto"/>
        <w:ind w:left="369" w:hanging="369"/>
      </w:pPr>
      <w:r>
        <w:rPr>
          <w:rFonts w:ascii="Aptos" w:hAnsi="Aptos"/>
          <w:b/>
          <w:color w:val="071E33"/>
          <w:sz w:val="19"/>
        </w:rPr>
        <w:t xml:space="preserve">5. Inspect every seal. </w:t>
      </w:r>
      <w:r>
        <w:rPr>
          <w:rFonts w:ascii="Aptos" w:hAnsi="Aptos"/>
          <w:b w:val="0"/>
          <w:color w:val="263442"/>
          <w:sz w:val="19"/>
        </w:rPr>
        <w:t>Inspect every seal before concealment and label it to the penetration register.</w:t>
      </w:r>
    </w:p>
    <w:p>
      <w:pPr>
        <w:keepLines/>
        <w:spacing w:after="100" w:line="269" w:lineRule="auto"/>
        <w:ind w:left="369" w:hanging="369"/>
      </w:pPr>
      <w:r>
        <w:rPr>
          <w:rFonts w:ascii="Aptos" w:hAnsi="Aptos"/>
          <w:b/>
          <w:color w:val="071E33"/>
          <w:sz w:val="19"/>
        </w:rPr>
        <w:t xml:space="preserve">6. Close defects, update drawings. </w:t>
      </w:r>
      <w:r>
        <w:rPr>
          <w:rFonts w:ascii="Aptos" w:hAnsi="Aptos"/>
          <w:b w:val="0"/>
          <w:color w:val="263442"/>
          <w:sz w:val="19"/>
        </w:rPr>
        <w:t>Close defects, update drawings and submit photographic and product traceability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system approval; opening and service configuration; backing and accessories; seal depth and finish; identification; register and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fire compartment breach; work at height; chemical contact; hidden live services; poor access.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System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Opening and service configuration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Backing and accessories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Seal depth and finish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Identification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Register and 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 compartment breach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Hidden live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Poor access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Fire-Stopping of M&amp;E Penetrations</dc:title>
  <dc:subject>Editable construction method statement template</dc:subject>
  <dc:creator>Method Statement Hub Malaysia</dc:creator>
  <cp:keywords>fire stopping, penetration seal, compartmentation</cp:keywords>
  <dc:description>generated by python-docx</dc:description>
  <cp:lastModifiedBy/>
  <cp:revision>1</cp:revision>
  <dcterms:created xsi:type="dcterms:W3CDTF">2013-12-23T23:15:00Z</dcterms:created>
  <dcterms:modified xsi:type="dcterms:W3CDTF">2013-12-23T23:15:00Z</dcterms:modified>
  <cp:category/>
</cp:coreProperties>
</file>